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Brandschutzklappe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33762020" name="9ff732b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2323072" name="9ff732b0-23b0-11f1-9844-651f4aa0287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1190601" name="a77d299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2177202" name="a77d2990-23b0-11f1-9844-651f4aa0287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Bachtelstrasse 4, 8820 Wädenswil, Schweiz</w:t>
          </w:r>
        </w:p>
        <w:p>
          <w:pPr>
            <w:spacing w:before="0" w:after="0"/>
          </w:pPr>
          <w:r>
            <w:t>802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